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0703925" name="019f92fc-30fd-79d5-a667-27bfe7d0bb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942683" name="019f92fc-30fd-79d5-a667-27bfe7d0bb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 OG </w:t>
            </w:r>
          </w:p>
          <w:p>
            <w:pPr>
              <w:spacing w:before="0" w:after="0" w:line="240" w:lineRule="auto"/>
            </w:pPr>
            <w:r>
              <w:t>Heizkörperniesche </w:t>
            </w:r>
          </w:p>
        </w:tc>
        <w:tc>
          <w:p>
            <w:pPr>
              <w:spacing w:before="0" w:after="0" w:line="240" w:lineRule="auto"/>
            </w:pPr>
            <w:r>
              <w:t>Heizkörperniesche 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2023812" name="019f92fd-855a-7c65-a7d5-65f0432a4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3469437" name="019f92fd-855a-7c65-a7d5-65f0432a435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5811655" name="019f9305-debf-7c6b-9d1c-efbf61c4b8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7465648" name="019f9305-debf-7c6b-9d1c-efbf61c4b8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6500086" name="019f9307-490e-7f3b-aef8-1ee2013f3f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310486" name="019f9307-490e-7f3b-aef8-1ee2013f3f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0900754" name="019f930d-4f72-75df-a518-72345cf2a5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659156" name="019f930d-4f72-75df-a518-72345cf2a5c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0360550" name="019f9306-b317-7103-ad91-91442f10d6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193814" name="019f9306-b317-7103-ad91-91442f10d60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3628480" name="019f9307-dd47-7df0-bc14-b0b723c66a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327422" name="019f9307-dd47-7df0-bc14-b0b723c66a7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5132868" name="019f930d-d235-7583-b716-d1581cda78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900903" name="019f930d-d235-7583-b716-d1581cda78d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